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宋体"/>
          <w:b/>
          <w:sz w:val="24"/>
          <w:szCs w:val="24"/>
        </w:rPr>
        <w:t>学  案</w:t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/>
          <w:b/>
          <w:sz w:val="32"/>
          <w:szCs w:val="32"/>
        </w:rPr>
        <w:t>Rise of the Robots?</w:t>
      </w:r>
      <w:r>
        <w:rPr>
          <w:rFonts w:ascii="Times New Roman" w:hAnsi="Times New Roman" w:eastAsia="宋体"/>
          <w:b/>
          <w:sz w:val="24"/>
          <w:szCs w:val="24"/>
        </w:rPr>
        <w:t xml:space="preserve"> - 当机器超越人类</w:t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 xml:space="preserve">      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宋体"/>
          <w:b/>
          <w:sz w:val="21"/>
          <w:szCs w:val="21"/>
        </w:rPr>
      </w:pPr>
      <w:r>
        <w:rPr>
          <w:rFonts w:ascii="Times New Roman" w:hAnsi="Times New Roman" w:eastAsia="宋体"/>
          <w:b w:val="0"/>
          <w:color w:val="5B6B7A"/>
          <w:sz w:val="24"/>
          <w:szCs w:val="24"/>
        </w:rPr>
        <w:t>主题语境：人与社会·科学与技术与人类</w:t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color w:val="1565C0"/>
          <w:sz w:val="21"/>
          <w:szCs w:val="21"/>
        </w:rPr>
        <w:t>PART 01　When Machines Outran Humans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【阅读材料】</w:t>
      </w:r>
      <w:r>
        <w:rPr>
          <w:rFonts w:ascii="Times New Roman" w:hAnsi="Times New Roman" w:eastAsia="宋体"/>
          <w:b w:val="0"/>
          <w:sz w:val="21"/>
          <w:szCs w:val="21"/>
        </w:rPr>
        <w:t>中文导读：2026世界人形机器人运动会——中国机器人跑赢博尔特、跳高破人类纪录！</w:t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  <w:r>
        <w:rPr>
          <w:rFonts w:ascii="Times New Roman" w:hAnsi="Times New Roman" w:eastAsia="宋体"/>
          <w:b/>
          <w:sz w:val="21"/>
          <w:szCs w:val="21"/>
        </w:rPr>
        <w:t>第一步  语篇填空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宋体"/>
          <w:b w:val="0"/>
          <w:sz w:val="21"/>
          <w:szCs w:val="21"/>
        </w:rPr>
        <w:t>阅读上文，在横线处填入所给单词适当形式或正确单词（每空一词）。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The second World Humanoid Robot Games 1_______ (open)  in Beijing on Saturday evening. With 2,056 robots from 666 teams 2___________ (represent)  16 countries, they competed in 51 exciting events.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In the first three days, robots broke multiple world 3________ (record)  set by humans. A Chinese humanoid robot ran 100 meters in 9.39 seconds in a preliminary heat（预赛/小组赛) — 4_______ (beat) the human record of 9.58 seconds 5____ (set)  by sprinter Usain Bolt in 2009.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In a standing high jump(立定跳高), another robot cleared 2.88 meters. It then 5_______ (claim) the games' first gold medal, winning the 400-meter final in 38.15 seconds — faster than the human world record of 43.03 seconds.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In the 1,500-meter final, 35 robots raced in seven heats. The top three all finished quicker than the human world record. Behind these machines are 6________ (engineer) who spent years 7_______ (turn) science fiction into reality.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Times New Roman" w:hAnsi="Times New Roman" w:eastAsia="宋体"/>
          <w:b/>
          <w:bCs w:val="0"/>
          <w:sz w:val="21"/>
          <w:szCs w:val="21"/>
        </w:rPr>
      </w:pPr>
      <w:r>
        <w:rPr>
          <w:rFonts w:ascii="Times New Roman" w:hAnsi="Times New Roman" w:eastAsia="宋体"/>
          <w:b w:val="0"/>
          <w:bCs/>
          <w:sz w:val="21"/>
          <w:szCs w:val="21"/>
        </w:rPr>
        <w:br w:type="textWrapping"/>
      </w:r>
      <w:r>
        <w:rPr>
          <w:rFonts w:ascii="Times New Roman" w:hAnsi="Times New Roman" w:eastAsia="宋体"/>
          <w:b/>
          <w:bCs w:val="0"/>
          <w:sz w:val="21"/>
          <w:szCs w:val="21"/>
        </w:rPr>
        <w:t>第二步  词汇学习区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b/>
          <w:sz w:val="21"/>
          <w:szCs w:val="21"/>
        </w:rPr>
      </w:pPr>
      <w:r>
        <w:drawing>
          <wp:inline distT="0" distB="0" distL="114300" distR="114300">
            <wp:extent cx="3769360" cy="20123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9360" cy="201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第三步  长难句分析区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原句：</w:t>
      </w:r>
      <w:r>
        <w:rPr>
          <w:rFonts w:ascii="Times New Roman" w:hAnsi="Times New Roman" w:eastAsia="宋体"/>
          <w:sz w:val="21"/>
          <w:szCs w:val="21"/>
        </w:rPr>
        <w:t>Behind these machines are engineers who spent years turning science fiction into reality.</w:t>
      </w:r>
      <w:r>
        <w:rPr>
          <w:rFonts w:ascii="Times New Roman" w:hAnsi="Times New Roman" w:eastAsia="宋体"/>
          <w:b w:val="0"/>
          <w:sz w:val="21"/>
          <w:szCs w:val="21"/>
        </w:rPr>
        <w:br w:type="textWrapping"/>
      </w:r>
      <w:r>
        <w:rPr>
          <w:rFonts w:ascii="Times New Roman" w:hAnsi="Times New Roman" w:eastAsia="宋体"/>
          <w:b w:val="0"/>
          <w:sz w:val="21"/>
          <w:szCs w:val="21"/>
        </w:rPr>
        <w:t>我的分析（主干/修饰成分/从句）：____________________________________________________________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 w:val="0"/>
          <w:sz w:val="21"/>
          <w:szCs w:val="21"/>
        </w:rPr>
        <w:t>________________________________________________________________________________________________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参考：</w:t>
      </w:r>
      <w:r>
        <w:rPr>
          <w:rFonts w:ascii="Times New Roman" w:hAnsi="Times New Roman" w:eastAsia="宋体"/>
          <w:sz w:val="21"/>
          <w:szCs w:val="21"/>
        </w:rPr>
        <w:t>主干：Behind these machines are engineers.（完全倒装，表语前置）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 xml:space="preserve">  (1) who spent years... 定语从句修饰 engineers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宋体"/>
          <w:sz w:val="21"/>
          <w:szCs w:val="21"/>
        </w:rPr>
        <w:t xml:space="preserve">  (2) spent years (in) turning...  spend doing 非谓语结构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color w:val="1565C0"/>
          <w:sz w:val="21"/>
          <w:szCs w:val="21"/>
        </w:rPr>
        <w:br w:type="textWrapping"/>
      </w:r>
      <w:r>
        <w:rPr>
          <w:rFonts w:ascii="Times New Roman" w:hAnsi="Times New Roman" w:eastAsia="宋体"/>
          <w:color w:val="1565C0"/>
          <w:sz w:val="21"/>
          <w:szCs w:val="21"/>
        </w:rPr>
        <w:t>PART 02　Teen Coders Teach Robots to Dance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【阅读材料】</w:t>
      </w:r>
      <w:r>
        <w:rPr>
          <w:rFonts w:ascii="Times New Roman" w:hAnsi="Times New Roman" w:eastAsia="宋体"/>
          <w:b w:val="0"/>
          <w:sz w:val="21"/>
          <w:szCs w:val="21"/>
        </w:rPr>
        <w:t>中文导读：一群中学生用代码教机器人跳啦啦队舞——人机协作的青春范本！</w:t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  <w:r>
        <w:rPr>
          <w:rFonts w:ascii="Times New Roman" w:hAnsi="Times New Roman" w:eastAsia="宋体"/>
          <w:b/>
          <w:sz w:val="21"/>
          <w:szCs w:val="21"/>
        </w:rPr>
        <w:t>第一步  语篇填空</w:t>
      </w:r>
      <w:r>
        <w:rPr>
          <w:rFonts w:ascii="Times New Roman" w:hAnsi="Times New Roman" w:eastAsia="宋体"/>
          <w:b/>
          <w:bCs w:val="0"/>
          <w:sz w:val="21"/>
          <w:szCs w:val="21"/>
        </w:rPr>
        <w:t>学习区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At the 2026 World Humanoid Robot Games, a group of middle school students _____ (steal) the show. Starting from scratch, they fine-tuned their robots' gaits步态,步法 and choreographed / ˈkɒriəɡrɑ</w:t>
      </w:r>
      <w:r>
        <w:rPr>
          <w:rFonts w:hint="eastAsia" w:ascii="Times New Roman" w:hAnsi="Times New Roman" w:eastAsia="宋体"/>
          <w:b w:val="0"/>
          <w:bCs/>
          <w:sz w:val="21"/>
          <w:szCs w:val="21"/>
          <w:lang w:val="en-US" w:eastAsia="zh-CN"/>
        </w:rPr>
        <w:t>:</w:t>
      </w:r>
      <w:r>
        <w:rPr>
          <w:rFonts w:hint="eastAsia" w:ascii="Times New Roman" w:hAnsi="Times New Roman" w:eastAsia="宋体"/>
          <w:b w:val="0"/>
          <w:bCs/>
          <w:sz w:val="21"/>
          <w:szCs w:val="21"/>
        </w:rPr>
        <w:t>f/编舞 the moves, getting the robots to perform perfectly synchronized /ˈsɪŋkrənaɪzd/同步的 cheerleading routines例行表演/固定节目.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How? They used code ___________ (command) the robots to dance. Step by step, they tested, failed, and tried again — just like real engineers. Their creativity paid off.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Meanwhile, robots are becoming more ___________ (autonomy) . ________ (power) by self-perception, they can now finish tough tasks with no human control. Yet the real lesson is clear: we must collaborate合作______ machines, not fear them.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Robots may outrun us, but it is human ________ (creative) that teaches them to dance.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第二步  长难句分析区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原句：</w:t>
      </w:r>
      <w:r>
        <w:rPr>
          <w:rFonts w:ascii="Times New Roman" w:hAnsi="Times New Roman" w:eastAsia="宋体"/>
          <w:sz w:val="21"/>
          <w:szCs w:val="21"/>
        </w:rPr>
        <w:t>Robots may outrun us, but it is human creativity that teaches them to dance.</w:t>
      </w:r>
      <w:r>
        <w:rPr>
          <w:rFonts w:ascii="Times New Roman" w:hAnsi="Times New Roman" w:eastAsia="宋体"/>
          <w:b w:val="0"/>
          <w:sz w:val="21"/>
          <w:szCs w:val="21"/>
        </w:rPr>
        <w:br w:type="textWrapping"/>
      </w:r>
      <w:r>
        <w:rPr>
          <w:rFonts w:ascii="Times New Roman" w:hAnsi="Times New Roman" w:eastAsia="宋体"/>
          <w:b w:val="0"/>
          <w:sz w:val="21"/>
          <w:szCs w:val="21"/>
        </w:rPr>
        <w:t>我的分析：______________________________________________________________________________________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 w:val="0"/>
          <w:sz w:val="21"/>
          <w:szCs w:val="21"/>
        </w:rPr>
        <w:t>_____________________________________________________________________________________________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参考：</w:t>
      </w:r>
      <w:r>
        <w:rPr>
          <w:rFonts w:ascii="Times New Roman" w:hAnsi="Times New Roman" w:eastAsia="宋体"/>
          <w:sz w:val="21"/>
          <w:szCs w:val="21"/>
        </w:rPr>
        <w:t>主干：Robots may outrun us, but it is human creativity that teaches them.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 xml:space="preserve">  (1) but 并列连词连接两个分句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 xml:space="preserve">  (2) it is...that... 强调句型，强调 human creativity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 xml:space="preserve">  (3) to dance 不定式作宾语补足语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第三步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21"/>
          <w:szCs w:val="21"/>
        </w:rPr>
        <w:t>词汇</w:t>
      </w:r>
      <w:r>
        <w:rPr>
          <w:rFonts w:ascii="Times New Roman" w:hAnsi="Times New Roman" w:eastAsia="宋体"/>
          <w:b/>
          <w:bCs w:val="0"/>
          <w:sz w:val="21"/>
          <w:szCs w:val="21"/>
        </w:rPr>
        <w:t>学习区</w:t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  <w:r>
        <w:rPr>
          <w:rFonts w:ascii="Times New Roman" w:hAnsi="Times New Roman" w:eastAsia="宋体"/>
          <w:b/>
          <w:sz w:val="21"/>
          <w:szCs w:val="21"/>
        </w:rPr>
        <w:t xml:space="preserve">  </w:t>
      </w:r>
      <w:r>
        <w:drawing>
          <wp:inline distT="0" distB="0" distL="114300" distR="114300">
            <wp:extent cx="4780280" cy="2216150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028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Calibri" w:hAnsi="Calibri" w:eastAsia="微软雅黑"/>
          <w:b/>
          <w:sz w:val="24"/>
        </w:rPr>
      </w:pPr>
      <w:r>
        <w:rPr>
          <w:rFonts w:ascii="Times New Roman" w:hAnsi="Times New Roman" w:eastAsia="宋体"/>
          <w:color w:val="1565C0"/>
          <w:sz w:val="21"/>
          <w:szCs w:val="21"/>
        </w:rPr>
        <w:t>PART 0</w:t>
      </w:r>
      <w:r>
        <w:rPr>
          <w:rFonts w:hint="eastAsia" w:ascii="Times New Roman" w:hAnsi="Times New Roman" w:eastAsia="宋体"/>
          <w:color w:val="1565C0"/>
          <w:sz w:val="21"/>
          <w:szCs w:val="21"/>
          <w:lang w:val="en-US" w:eastAsia="zh-CN"/>
        </w:rPr>
        <w:t>3</w:t>
      </w:r>
      <w:r>
        <w:rPr>
          <w:rFonts w:ascii="Times New Roman" w:hAnsi="Times New Roman" w:eastAsia="宋体"/>
          <w:color w:val="1565C0"/>
          <w:sz w:val="21"/>
          <w:szCs w:val="21"/>
        </w:rPr>
        <w:t>　</w:t>
      </w:r>
      <w:r>
        <w:rPr>
          <w:rFonts w:hint="eastAsia" w:ascii="Times New Roman" w:hAnsi="Times New Roman" w:eastAsia="宋体" w:cstheme="majorBidi"/>
          <w:b/>
          <w:bCs/>
          <w:color w:val="1565C0"/>
          <w:sz w:val="21"/>
          <w:szCs w:val="21"/>
          <w:lang w:val="en-US" w:eastAsia="en-US" w:bidi="ar-SA"/>
        </w:rPr>
        <w:t>When Chinese AI Reads Like a Doctor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</w:pPr>
      <w:r>
        <w:rPr>
          <w:rFonts w:ascii="Times New Roman" w:hAnsi="Times New Roman" w:eastAsia="宋体"/>
          <w:b/>
          <w:sz w:val="21"/>
          <w:szCs w:val="21"/>
        </w:rPr>
        <w:t>【阅读材料】</w:t>
      </w:r>
      <w:r>
        <w:rPr>
          <w:rFonts w:ascii="Times New Roman" w:hAnsi="Times New Roman" w:eastAsia="宋体"/>
          <w:b w:val="0"/>
          <w:sz w:val="21"/>
          <w:szCs w:val="21"/>
        </w:rPr>
        <w:t>中文导读：达摩院 DAMO LiON——国产 AI 读片，揪出 15 例漏诊肝癌！</w:t>
      </w:r>
      <w:r>
        <w:rPr>
          <w:rFonts w:ascii="Times New Roman" w:hAnsi="Times New Roman" w:eastAsia="宋体"/>
          <w:b w:val="0"/>
          <w:sz w:val="21"/>
          <w:szCs w:val="21"/>
        </w:rPr>
        <w:br w:type="textWrapping"/>
      </w:r>
      <w:r>
        <w:rPr>
          <w:rFonts w:ascii="Times New Roman" w:hAnsi="Times New Roman" w:eastAsia="宋体"/>
          <w:b/>
          <w:sz w:val="21"/>
          <w:szCs w:val="21"/>
        </w:rPr>
        <w:t>第一步  语篇填空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宋体"/>
          <w:b w:val="0"/>
          <w:sz w:val="21"/>
          <w:szCs w:val="21"/>
        </w:rPr>
        <w:t>阅读上文，在横线处填入所给单词适当形式或正确单词（每空一词）。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At a hospital in China, a new AI model is helping doctors notice what human eyes might miss. Developed by a team of Chinese scientists, the model called DAMO LiON阿里达摩院 1_______ (design) to find tiny liver cancers肝癌 hidden inside CT scans.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Liver cancer is hard 2_______ (detect) early, because the lesions病灶 are small and easily 3_______ (conceal) by the liver's complex shape. Even experienced doctors can miss them.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In a two-month real-world trial, DAMO LiON 4_______ (read) CT scans from more than 10,000 patients. It caught 15 liver tumors肿瘤that 5_______ (overlook) by physicians内科医生 before, helping those patients get timely treatment.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When doctors used the AI to help them, reading time 6_______ (reduce) by 27 percent, while its sensitivity to disease 7_______ (rise) by 11.5 percent. With AI support, young doctors performed as well as senior experts. The study 8_______ (publish) in the journal Nature Medicine.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This is Chinese AI at its best — not replacing doctors, but empowering them. Technology should serve people, and DAMO LiON shows how smart machines can save lives.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第二步  长难句分析区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原句：It caught 15 liver tumors that had been overlooked by physicians before.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_______________________________________________________________________________________________________________________________________________________________________________________________参考：主干：It caught 15 liver tumors.（主谓宾）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 xml:space="preserve">  (1) that had been overlooked... 定语从句修饰 tumors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Times New Roman" w:hAnsi="Times New Roman" w:eastAsia="宋体"/>
          <w:b w:val="0"/>
          <w:bCs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 xml:space="preserve">  (2) had been overlooked 过去完成被动语态（发生在 caught 之前）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Times New Roman" w:hAnsi="Times New Roman" w:eastAsia="宋体"/>
          <w:b/>
          <w:sz w:val="21"/>
          <w:szCs w:val="21"/>
        </w:rPr>
      </w:pPr>
      <w:r>
        <w:rPr>
          <w:rFonts w:hint="eastAsia" w:ascii="Times New Roman" w:hAnsi="Times New Roman" w:eastAsia="宋体"/>
          <w:b w:val="0"/>
          <w:bCs/>
          <w:sz w:val="21"/>
          <w:szCs w:val="21"/>
        </w:rPr>
        <w:t xml:space="preserve">  (3) by physicians 动作执行者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</w:pPr>
      <w:r>
        <w:rPr>
          <w:rFonts w:ascii="Times New Roman" w:hAnsi="Times New Roman" w:eastAsia="宋体"/>
          <w:b/>
          <w:sz w:val="21"/>
          <w:szCs w:val="21"/>
        </w:rPr>
        <w:t>第三步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21"/>
          <w:szCs w:val="21"/>
        </w:rPr>
        <w:t>词汇</w:t>
      </w:r>
      <w:r>
        <w:rPr>
          <w:rFonts w:ascii="Times New Roman" w:hAnsi="Times New Roman" w:eastAsia="宋体"/>
          <w:b/>
          <w:bCs w:val="0"/>
          <w:sz w:val="21"/>
          <w:szCs w:val="21"/>
        </w:rPr>
        <w:t>学习区</w:t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  <w:r>
        <w:drawing>
          <wp:inline distT="0" distB="0" distL="114300" distR="114300">
            <wp:extent cx="5478780" cy="3206115"/>
            <wp:effectExtent l="0" t="0" r="762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320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color w:val="1565C0"/>
          <w:sz w:val="21"/>
          <w:szCs w:val="21"/>
        </w:rPr>
      </w:pP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color w:val="1565C0"/>
          <w:sz w:val="21"/>
          <w:szCs w:val="21"/>
        </w:rPr>
        <w:t>📌 必背金句（2句）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color w:val="1565C0"/>
          <w:sz w:val="21"/>
          <w:szCs w:val="21"/>
        </w:rPr>
        <w:t xml:space="preserve">金句1: </w:t>
      </w:r>
      <w:r>
        <w:rPr>
          <w:rFonts w:ascii="Times New Roman" w:hAnsi="Times New Roman" w:eastAsia="宋体"/>
          <w:b/>
          <w:color w:val="1F638B"/>
          <w:sz w:val="21"/>
          <w:szCs w:val="21"/>
        </w:rPr>
        <w:t>Behind every record-breaking robot are engineers who spent years turning science fiction into reality.</w:t>
      </w:r>
      <w:r>
        <w:rPr>
          <w:rFonts w:ascii="Times New Roman" w:hAnsi="Times New Roman" w:eastAsia="宋体"/>
          <w:b/>
          <w:color w:val="1F638B"/>
          <w:sz w:val="21"/>
          <w:szCs w:val="21"/>
        </w:rPr>
        <w:br w:type="textWrapping"/>
      </w:r>
      <w:r>
        <w:rPr>
          <w:rFonts w:ascii="Times New Roman" w:hAnsi="Times New Roman" w:eastAsia="宋体"/>
          <w:b w:val="0"/>
          <w:sz w:val="21"/>
          <w:szCs w:val="21"/>
        </w:rPr>
        <w:t>(每一个破纪录的机器人背后，都是工程师把科幻变成现实的多年坚守。)</w:t>
      </w:r>
      <w:r>
        <w:rPr>
          <w:rFonts w:ascii="Times New Roman" w:hAnsi="Times New Roman" w:eastAsia="宋体"/>
          <w:b w:val="0"/>
          <w:sz w:val="21"/>
          <w:szCs w:val="21"/>
        </w:rPr>
        <w:br w:type="textWrapping"/>
      </w:r>
      <w:r>
        <w:rPr>
          <w:rFonts w:ascii="Times New Roman" w:hAnsi="Times New Roman" w:eastAsia="宋体"/>
          <w:b w:val="0"/>
          <w:color w:val="FF8C00"/>
          <w:sz w:val="21"/>
          <w:szCs w:val="21"/>
        </w:rPr>
        <w:t>语法亮点:完全倒装|spent years doing|科技匠心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b w:val="0"/>
          <w:color w:val="FF8C00"/>
          <w:sz w:val="21"/>
          <w:szCs w:val="21"/>
        </w:rPr>
      </w:pPr>
      <w:r>
        <w:rPr>
          <w:rFonts w:ascii="Times New Roman" w:hAnsi="Times New Roman" w:eastAsia="宋体"/>
          <w:b/>
          <w:color w:val="1565C0"/>
          <w:sz w:val="21"/>
          <w:szCs w:val="21"/>
        </w:rPr>
        <w:t xml:space="preserve">金句2: </w:t>
      </w:r>
      <w:r>
        <w:rPr>
          <w:rFonts w:ascii="Times New Roman" w:hAnsi="Times New Roman" w:eastAsia="宋体"/>
          <w:b/>
          <w:color w:val="1F638B"/>
          <w:sz w:val="21"/>
          <w:szCs w:val="21"/>
        </w:rPr>
        <w:t>Robots may outrun us, yet it is people who teach them to dance.</w:t>
      </w:r>
      <w:r>
        <w:rPr>
          <w:rFonts w:ascii="Times New Roman" w:hAnsi="Times New Roman" w:eastAsia="宋体"/>
          <w:b/>
          <w:color w:val="1F638B"/>
          <w:sz w:val="21"/>
          <w:szCs w:val="21"/>
        </w:rPr>
        <w:br w:type="textWrapping"/>
      </w:r>
      <w:r>
        <w:rPr>
          <w:rFonts w:ascii="Times New Roman" w:hAnsi="Times New Roman" w:eastAsia="宋体"/>
          <w:b w:val="0"/>
          <w:sz w:val="21"/>
          <w:szCs w:val="21"/>
        </w:rPr>
        <w:t>(机器人或许能跑赢人类，但教会它们跳舞的，终究是人。)</w:t>
      </w:r>
      <w:r>
        <w:rPr>
          <w:rFonts w:ascii="Times New Roman" w:hAnsi="Times New Roman" w:eastAsia="宋体"/>
          <w:b w:val="0"/>
          <w:sz w:val="21"/>
          <w:szCs w:val="21"/>
        </w:rPr>
        <w:br w:type="textWrapping"/>
      </w:r>
      <w:r>
        <w:rPr>
          <w:rFonts w:ascii="Times New Roman" w:hAnsi="Times New Roman" w:eastAsia="宋体"/>
          <w:b w:val="0"/>
          <w:color w:val="FF8C00"/>
          <w:sz w:val="21"/>
          <w:szCs w:val="21"/>
        </w:rPr>
        <w:t>语法亮点:强调句型 it is...that|outrun|人机协作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b w:val="0"/>
          <w:color w:val="FF8C00"/>
          <w:sz w:val="21"/>
          <w:szCs w:val="21"/>
        </w:rPr>
      </w:pP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color w:val="1565C0"/>
          <w:sz w:val="21"/>
          <w:szCs w:val="21"/>
        </w:rPr>
        <w:t>📌 语法速记卡（三大考点）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考点1: 一般过去时(Simple Past Tense)</w:t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用法: 叙述已发生的事件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            </w:t>
      </w:r>
      <w:r>
        <w:rPr>
          <w:rFonts w:ascii="Times New Roman" w:hAnsi="Times New Roman" w:eastAsia="宋体"/>
          <w:sz w:val="21"/>
          <w:szCs w:val="21"/>
        </w:rPr>
        <w:t>结构: 动词变为过去式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规则:+ed  claim-&gt;claimed  represent-&gt;represented  choreograph-&gt;choreographed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不规则: open-&gt;opened  need-&gt;needed  steal-&gt;stole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例: The games opened in Beijing. A robot claimed the first gold medal. Students stole the show.</w:t>
      </w:r>
      <w:r>
        <w:rPr>
          <w:rFonts w:ascii="Times New Roman" w:hAnsi="Times New Roman" w:eastAsia="宋体"/>
          <w:sz w:val="21"/>
          <w:szCs w:val="21"/>
        </w:rPr>
        <w:br w:type="textWrapping"/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考点2: 被动语态 / 过去分词作定语(Passive &amp; Past Participle)</w:t>
      </w:r>
      <w:r>
        <w:rPr>
          <w:rFonts w:ascii="Times New Roman" w:hAnsi="Times New Roman" w:eastAsia="宋体"/>
          <w:b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用法: 强调动作承受者 / 过去分词作后置定语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宋体"/>
          <w:sz w:val="21"/>
          <w:szCs w:val="21"/>
        </w:rPr>
        <w:t>结构: be(时态一致)+done -&gt; 本课 records set by humans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分词作定语: world records set by humans (set 修饰 records)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 xml:space="preserve"> a robot powered by self-perception (powered 修饰 robot)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例: Robots broke records set by humans. A robot powered by self-perception finished alone.</w:t>
      </w:r>
      <w:r>
        <w:rPr>
          <w:rFonts w:ascii="Times New Roman" w:hAnsi="Times New Roman" w:eastAsia="宋体"/>
          <w:sz w:val="21"/>
          <w:szCs w:val="21"/>
        </w:rPr>
        <w:br w:type="textWrapping"/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b/>
          <w:sz w:val="21"/>
          <w:szCs w:val="21"/>
        </w:rPr>
        <w:t>考点3: 非谓语动词(Non-finite Verbs)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 xml:space="preserve">      </w:t>
      </w:r>
      <w:r>
        <w:rPr>
          <w:rFonts w:ascii="Times New Roman" w:hAnsi="Times New Roman" w:eastAsia="宋体"/>
          <w:sz w:val="21"/>
          <w:szCs w:val="21"/>
        </w:rPr>
        <w:t xml:space="preserve">doing / to do 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 xml:space="preserve">/done </w:t>
      </w:r>
      <w:r>
        <w:rPr>
          <w:rFonts w:ascii="Times New Roman" w:hAnsi="Times New Roman" w:eastAsia="宋体"/>
          <w:sz w:val="21"/>
          <w:szCs w:val="21"/>
        </w:rPr>
        <w:t>在句中不作谓语，但承担重要功能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 xml:space="preserve"> 现在分词作状语: teams representing 16 countries; surpassing the record; beating 9.58s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 xml:space="preserve">  use sth to do: used code to command the robots</w:t>
      </w:r>
      <w:r>
        <w:rPr>
          <w:rFonts w:ascii="Times New Roman" w:hAnsi="Times New Roman" w:eastAsia="宋体"/>
          <w:sz w:val="21"/>
          <w:szCs w:val="21"/>
        </w:rPr>
        <w:br w:type="textWrapping"/>
      </w:r>
      <w:r>
        <w:rPr>
          <w:rFonts w:ascii="Times New Roman" w:hAnsi="Times New Roman" w:eastAsia="宋体"/>
          <w:sz w:val="21"/>
          <w:szCs w:val="21"/>
        </w:rPr>
        <w:t>例: Teams representing 16 countries raced. They used code to command. Engineers spent years turning fiction into reality.</w:t>
      </w:r>
      <w:r>
        <w:rPr>
          <w:rFonts w:ascii="Times New Roman" w:hAnsi="Times New Roman" w:eastAsia="宋体"/>
          <w:sz w:val="21"/>
          <w:szCs w:val="21"/>
        </w:rPr>
        <w:br w:type="textWrapping"/>
      </w:r>
    </w:p>
    <w:sectPr>
      <w:headerReference r:id="rId3" w:type="default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语文格子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语文格子">
    <w:panose1 w:val="02000500000000000000"/>
    <w:charset w:val="00"/>
    <w:family w:val="auto"/>
    <w:pitch w:val="default"/>
    <w:sig w:usb0="00000023" w:usb1="00002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4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C5754C"/>
    <w:rsid w:val="2EA522C0"/>
    <w:rsid w:val="381B4A93"/>
    <w:rsid w:val="7A6D6986"/>
    <w:rsid w:val="7AEC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7">
    <w:name w:val="Light Shading"/>
    <w:basedOn w:val="35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32"/>
    <w:link w:val="25"/>
    <w:uiPriority w:val="99"/>
  </w:style>
  <w:style w:type="character" w:customStyle="1" w:styleId="136">
    <w:name w:val="Footer Char"/>
    <w:basedOn w:val="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32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3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32"/>
    <w:link w:val="19"/>
    <w:qFormat/>
    <w:uiPriority w:val="99"/>
  </w:style>
  <w:style w:type="character" w:customStyle="1" w:styleId="145">
    <w:name w:val="Body Text 2 Char"/>
    <w:basedOn w:val="32"/>
    <w:link w:val="28"/>
    <w:uiPriority w:val="99"/>
  </w:style>
  <w:style w:type="character" w:customStyle="1" w:styleId="146">
    <w:name w:val="Body Text 3 Char"/>
    <w:basedOn w:val="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32"/>
    <w:link w:val="13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32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32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32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32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32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1046</Words>
  <Characters>3543</Characters>
  <Lines>0</Lines>
  <Paragraphs>0</Paragraphs>
  <TotalTime>1</TotalTime>
  <ScaleCrop>false</ScaleCrop>
  <LinksUpToDate>false</LinksUpToDate>
  <CharactersWithSpaces>4107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2026-09-04T03:57:03Z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eyJoZGlkIjoiODMxNjJmMWM4ZmE0YWZkNTZkYTI4NTk5M2Q3ZDAwYjQiLCJ1c2VySWQiOiI1MTM5NTk5NzQifQ==</vt:lpwstr>
  </property>
  <property fmtid="{D5CDD505-2E9C-101B-9397-08002B2CF9AE}" pid="3" name="KSOProductBuildVer">
    <vt:lpwstr>2052-11.8.2.7978</vt:lpwstr>
  </property>
  <property fmtid="{D5CDD505-2E9C-101B-9397-08002B2CF9AE}" pid="4" name="ICV">
    <vt:lpwstr>6DDF3A2663D94C5594F77DFFF42048A9_12</vt:lpwstr>
  </property>
</Properties>
</file>